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5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营养健康与疾病(Nutrition,Health&amp;Disease)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